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5EBB5" w14:textId="77777777" w:rsidR="00765C40" w:rsidRPr="00A15AFC" w:rsidRDefault="00765C40" w:rsidP="00765C40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6A207ECE" w14:textId="77777777" w:rsidR="00765C40" w:rsidRPr="00765C40" w:rsidRDefault="00765C40" w:rsidP="00765C40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7BAD8F02" w14:textId="77777777" w:rsidR="00765C40" w:rsidRPr="009B7836" w:rsidRDefault="00765C40" w:rsidP="00765C4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PROPERTY DETAILS</w:t>
      </w:r>
    </w:p>
    <w:p w14:paraId="4C542853" w14:textId="77777777" w:rsidR="00765C40" w:rsidRDefault="00765C40" w:rsidP="00765C40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• Property Address: </w:t>
      </w:r>
      <w:r w:rsidRPr="00A54030">
        <w:rPr>
          <w:rFonts w:asciiTheme="minorBidi" w:hAnsiTheme="minorBidi"/>
          <w:b/>
        </w:rPr>
        <w:t xml:space="preserve">29 </w:t>
      </w:r>
      <w:proofErr w:type="gramStart"/>
      <w:r w:rsidRPr="00A54030">
        <w:rPr>
          <w:rFonts w:asciiTheme="minorBidi" w:hAnsiTheme="minorBidi"/>
          <w:b/>
        </w:rPr>
        <w:t>HAYCLIFFE ,</w:t>
      </w:r>
      <w:proofErr w:type="gramEnd"/>
      <w:r w:rsidRPr="00A54030">
        <w:rPr>
          <w:rFonts w:asciiTheme="minorBidi" w:hAnsiTheme="minorBidi"/>
          <w:b/>
        </w:rPr>
        <w:t xml:space="preserve"> BD5 9HD</w:t>
      </w:r>
    </w:p>
    <w:p w14:paraId="539BE7DF" w14:textId="77777777" w:rsidR="00765C40" w:rsidRPr="009B7836" w:rsidRDefault="00765C40" w:rsidP="00765C4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Inspection Date: </w:t>
      </w:r>
      <w:r w:rsidRPr="00A54030">
        <w:rPr>
          <w:rFonts w:asciiTheme="minorBidi" w:hAnsiTheme="minorBidi"/>
          <w:b/>
        </w:rPr>
        <w:t>21 | 5 | 26</w:t>
      </w:r>
    </w:p>
    <w:p w14:paraId="1F1B292F" w14:textId="77777777" w:rsidR="00765C40" w:rsidRPr="009B7836" w:rsidRDefault="00765C40" w:rsidP="00765C4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Inspector Name: </w:t>
      </w:r>
      <w:proofErr w:type="spellStart"/>
      <w:r w:rsidRPr="00A54030">
        <w:rPr>
          <w:rFonts w:asciiTheme="minorBidi" w:hAnsiTheme="minorBidi"/>
          <w:b/>
        </w:rPr>
        <w:t>Jol</w:t>
      </w:r>
      <w:proofErr w:type="spellEnd"/>
      <w:r w:rsidRPr="00A54030">
        <w:rPr>
          <w:rFonts w:asciiTheme="minorBidi" w:hAnsiTheme="minorBidi"/>
          <w:b/>
        </w:rPr>
        <w:t xml:space="preserve"> Singh</w:t>
      </w:r>
    </w:p>
    <w:p w14:paraId="7007BB60" w14:textId="77777777" w:rsidR="00765C40" w:rsidRPr="009B7836" w:rsidRDefault="00765C40" w:rsidP="00765C4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Keys Received (Y/N): </w:t>
      </w:r>
      <w:r w:rsidRPr="00A54030">
        <w:rPr>
          <w:rFonts w:asciiTheme="minorBidi" w:hAnsiTheme="minorBidi"/>
          <w:b/>
        </w:rPr>
        <w:t>Y – only front door</w:t>
      </w:r>
    </w:p>
    <w:p w14:paraId="73AC40C4" w14:textId="77777777" w:rsidR="00765C40" w:rsidRPr="009B7836" w:rsidRDefault="00765C40" w:rsidP="00765C4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Date Keys Received: </w:t>
      </w:r>
    </w:p>
    <w:p w14:paraId="323D98D0" w14:textId="77777777" w:rsidR="00765C40" w:rsidRPr="009B7836" w:rsidRDefault="00765C40" w:rsidP="00765C4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Occupied at Inspection? (Y/N): </w:t>
      </w:r>
      <w:r w:rsidRPr="009B7836">
        <w:rPr>
          <w:rFonts w:asciiTheme="minorBidi" w:hAnsiTheme="minorBidi"/>
          <w:b/>
        </w:rPr>
        <w:t>N</w:t>
      </w:r>
    </w:p>
    <w:p w14:paraId="001C35EA" w14:textId="77777777" w:rsidR="00765C40" w:rsidRDefault="00765C40" w:rsidP="00765C40">
      <w:pPr>
        <w:spacing w:after="140"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• Utilities Active? (Y/N): </w:t>
      </w:r>
      <w:r>
        <w:rPr>
          <w:rFonts w:asciiTheme="minorBidi" w:hAnsiTheme="minorBidi"/>
          <w:b/>
        </w:rPr>
        <w:t>Y</w:t>
      </w:r>
    </w:p>
    <w:p w14:paraId="554CF705" w14:textId="77777777" w:rsidR="00765C40" w:rsidRPr="00765C40" w:rsidRDefault="00765C40" w:rsidP="00765C40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04AD70AF" w14:textId="77777777" w:rsidR="00765C40" w:rsidRPr="009B7836" w:rsidRDefault="00765C40" w:rsidP="00765C40">
      <w:pPr>
        <w:spacing w:after="14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1. VACANT POSSESSI</w:t>
      </w:r>
      <w:bookmarkStart w:id="0" w:name="_GoBack"/>
      <w:bookmarkEnd w:id="0"/>
      <w:r w:rsidRPr="009B7836">
        <w:rPr>
          <w:rFonts w:asciiTheme="minorBidi" w:hAnsiTheme="minorBidi"/>
          <w:b/>
        </w:rPr>
        <w:t>ON</w:t>
      </w:r>
    </w:p>
    <w:p w14:paraId="0CC8A0BA" w14:textId="77777777" w:rsidR="00765C40" w:rsidRPr="009B7836" w:rsidRDefault="00765C40" w:rsidP="00765C4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Property fully vacant? (Y/N): </w:t>
      </w:r>
      <w:r w:rsidRPr="009B7836">
        <w:rPr>
          <w:rFonts w:asciiTheme="minorBidi" w:hAnsiTheme="minorBidi"/>
          <w:b/>
        </w:rPr>
        <w:t>Y</w:t>
      </w:r>
    </w:p>
    <w:p w14:paraId="07CAA710" w14:textId="77777777" w:rsidR="00765C40" w:rsidRPr="009B7836" w:rsidRDefault="00765C40" w:rsidP="00765C4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Any occupants remaining? </w:t>
      </w:r>
      <w:r w:rsidRPr="009B7836">
        <w:rPr>
          <w:rFonts w:asciiTheme="minorBidi" w:hAnsiTheme="minorBidi"/>
          <w:b/>
        </w:rPr>
        <w:t>N</w:t>
      </w:r>
    </w:p>
    <w:p w14:paraId="0477B9BA" w14:textId="77777777" w:rsidR="00765C40" w:rsidRPr="009B7836" w:rsidRDefault="00765C40" w:rsidP="00765C4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Any belongings left behind? </w:t>
      </w:r>
    </w:p>
    <w:p w14:paraId="001CCECB" w14:textId="77777777" w:rsidR="00765C40" w:rsidRPr="009B7836" w:rsidRDefault="00765C40" w:rsidP="00765C4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• Signs of continued use? </w:t>
      </w:r>
      <w:r w:rsidRPr="009B7836">
        <w:rPr>
          <w:rFonts w:asciiTheme="minorBidi" w:hAnsiTheme="minorBidi"/>
          <w:b/>
        </w:rPr>
        <w:t>N</w:t>
      </w:r>
    </w:p>
    <w:p w14:paraId="6C35FA64" w14:textId="77777777" w:rsidR="00765C40" w:rsidRPr="009B7836" w:rsidRDefault="00765C40" w:rsidP="00765C40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 xml:space="preserve">Notes: </w:t>
      </w:r>
    </w:p>
    <w:p w14:paraId="6DD3B474" w14:textId="77777777" w:rsidR="00765C40" w:rsidRPr="00A54030" w:rsidRDefault="00765C40" w:rsidP="00765C40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2. GENERAL CONDITION</w:t>
      </w:r>
    </w:p>
    <w:p w14:paraId="6DBEC48B" w14:textId="77777777" w:rsidR="00765C40" w:rsidRPr="00A54030" w:rsidRDefault="00765C40" w:rsidP="00765C40">
      <w:pPr>
        <w:spacing w:after="60"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Overall condition:</w:t>
      </w:r>
    </w:p>
    <w:p w14:paraId="4A86F2D2" w14:textId="77777777" w:rsidR="00765C40" w:rsidRPr="00A54030" w:rsidRDefault="00765C40" w:rsidP="00765C40">
      <w:pPr>
        <w:spacing w:after="120"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  </w:t>
      </w:r>
      <w:r w:rsidRPr="00A54030">
        <w:rPr>
          <w:rFonts w:ascii="Segoe UI Symbol" w:hAnsi="Segoe UI Symbol" w:cs="Segoe UI Symbol"/>
          <w:b/>
        </w:rPr>
        <w:t>☐</w:t>
      </w:r>
      <w:r w:rsidRPr="00A54030">
        <w:rPr>
          <w:rFonts w:asciiTheme="minorBidi" w:hAnsiTheme="minorBidi"/>
          <w:b/>
        </w:rPr>
        <w:t xml:space="preserve"> Good   </w:t>
      </w:r>
      <w:proofErr w:type="gramStart"/>
      <w:r w:rsidRPr="00A54030">
        <w:rPr>
          <w:rFonts w:ascii="Segoe UI Symbol" w:hAnsi="Segoe UI Symbol" w:cs="Segoe UI Symbol"/>
          <w:b/>
        </w:rPr>
        <w:t>☐</w:t>
      </w:r>
      <w:r w:rsidRPr="00A54030">
        <w:rPr>
          <w:rFonts w:asciiTheme="minorBidi" w:hAnsiTheme="minorBidi"/>
          <w:b/>
        </w:rPr>
        <w:t xml:space="preserve">  Fair</w:t>
      </w:r>
      <w:proofErr w:type="gramEnd"/>
      <w:r w:rsidRPr="00A54030">
        <w:rPr>
          <w:rFonts w:asciiTheme="minorBidi" w:hAnsiTheme="minorBidi"/>
          <w:b/>
        </w:rPr>
        <w:t xml:space="preserve">   </w:t>
      </w:r>
      <w:r w:rsidRPr="00A54030">
        <w:rPr>
          <w:rFonts w:ascii="Segoe UI Symbol" w:hAnsi="Segoe UI Symbol" w:cs="Segoe UI Symbol"/>
          <w:b/>
        </w:rPr>
        <w:t>☑</w:t>
      </w:r>
      <w:r w:rsidRPr="00A54030">
        <w:rPr>
          <w:rFonts w:asciiTheme="minorBidi" w:hAnsiTheme="minorBidi"/>
          <w:b/>
        </w:rPr>
        <w:t xml:space="preserve">  Poor   </w:t>
      </w:r>
      <w:r w:rsidRPr="00A54030">
        <w:rPr>
          <w:rFonts w:ascii="Segoe UI Symbol" w:hAnsi="Segoe UI Symbol" w:cs="Segoe UI Symbol"/>
          <w:b/>
        </w:rPr>
        <w:t>☐</w:t>
      </w:r>
      <w:r w:rsidRPr="00A54030">
        <w:rPr>
          <w:rFonts w:asciiTheme="minorBidi" w:hAnsiTheme="minorBidi"/>
          <w:b/>
        </w:rPr>
        <w:t xml:space="preserve"> Severe</w:t>
      </w:r>
    </w:p>
    <w:p w14:paraId="361E328A" w14:textId="77777777" w:rsidR="00765C40" w:rsidRPr="00A54030" w:rsidRDefault="00765C40" w:rsidP="00765C40">
      <w:pPr>
        <w:spacing w:after="120"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Cleanliness:</w:t>
      </w:r>
    </w:p>
    <w:p w14:paraId="3F85A037" w14:textId="77777777" w:rsidR="00765C40" w:rsidRPr="00A54030" w:rsidRDefault="00765C40" w:rsidP="00765C40">
      <w:pPr>
        <w:spacing w:after="60"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  </w:t>
      </w:r>
      <w:r w:rsidRPr="00A54030">
        <w:rPr>
          <w:rFonts w:ascii="Segoe UI Symbol" w:hAnsi="Segoe UI Symbol" w:cs="Segoe UI Symbol"/>
          <w:b/>
        </w:rPr>
        <w:t>☐</w:t>
      </w:r>
      <w:r w:rsidRPr="00A54030">
        <w:rPr>
          <w:rFonts w:asciiTheme="minorBidi" w:hAnsiTheme="minorBidi"/>
          <w:b/>
        </w:rPr>
        <w:t xml:space="preserve"> Clean   </w:t>
      </w:r>
      <w:proofErr w:type="gramStart"/>
      <w:r w:rsidRPr="00A54030">
        <w:rPr>
          <w:rFonts w:ascii="Segoe UI Symbol" w:hAnsi="Segoe UI Symbol" w:cs="Segoe UI Symbol"/>
          <w:b/>
        </w:rPr>
        <w:t>☐</w:t>
      </w:r>
      <w:r w:rsidRPr="00A54030">
        <w:rPr>
          <w:rFonts w:asciiTheme="minorBidi" w:hAnsiTheme="minorBidi"/>
          <w:b/>
        </w:rPr>
        <w:t xml:space="preserve">  Needs</w:t>
      </w:r>
      <w:proofErr w:type="gramEnd"/>
      <w:r w:rsidRPr="00A54030">
        <w:rPr>
          <w:rFonts w:asciiTheme="minorBidi" w:hAnsiTheme="minorBidi"/>
          <w:b/>
        </w:rPr>
        <w:t xml:space="preserve"> cleaning   </w:t>
      </w:r>
      <w:r w:rsidRPr="00A54030">
        <w:rPr>
          <w:rFonts w:ascii="Segoe UI Symbol" w:hAnsi="Segoe UI Symbol" w:cs="Segoe UI Symbol"/>
          <w:b/>
        </w:rPr>
        <w:t>☑</w:t>
      </w:r>
      <w:r w:rsidRPr="00A54030">
        <w:rPr>
          <w:rFonts w:asciiTheme="minorBidi" w:hAnsiTheme="minorBidi"/>
          <w:b/>
        </w:rPr>
        <w:t xml:space="preserve"> Heavy neglect</w:t>
      </w:r>
    </w:p>
    <w:p w14:paraId="04602DC8" w14:textId="77777777" w:rsidR="00765C40" w:rsidRDefault="00765C40" w:rsidP="00765C40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</w:t>
      </w:r>
      <w:proofErr w:type="spellStart"/>
      <w:r w:rsidRPr="00A54030">
        <w:rPr>
          <w:rFonts w:asciiTheme="minorBidi" w:hAnsiTheme="minorBidi"/>
        </w:rPr>
        <w:t>Odours</w:t>
      </w:r>
      <w:proofErr w:type="spellEnd"/>
      <w:r w:rsidRPr="00A54030">
        <w:rPr>
          <w:rFonts w:asciiTheme="minorBidi" w:hAnsiTheme="minorBidi"/>
        </w:rPr>
        <w:t xml:space="preserve"> / damp smell? </w:t>
      </w:r>
    </w:p>
    <w:p w14:paraId="78C9164A" w14:textId="77777777" w:rsidR="00765C40" w:rsidRPr="00765C40" w:rsidRDefault="00765C40" w:rsidP="00765C40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  <w:bCs/>
        </w:rPr>
        <w:t xml:space="preserve">Notes: </w:t>
      </w:r>
    </w:p>
    <w:p w14:paraId="5568FD68" w14:textId="77777777" w:rsidR="00765C40" w:rsidRPr="00765C40" w:rsidRDefault="00765C40" w:rsidP="00765C40">
      <w:pPr>
        <w:spacing w:line="240" w:lineRule="auto"/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  <w:b/>
        </w:rPr>
        <w:t>3. WALLS &amp; DECORATION</w:t>
      </w:r>
    </w:p>
    <w:p w14:paraId="37CE679B" w14:textId="77777777" w:rsidR="00765C40" w:rsidRPr="00A54030" w:rsidRDefault="00765C40" w:rsidP="00765C40">
      <w:pPr>
        <w:spacing w:after="140"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Paint condition: </w:t>
      </w:r>
      <w:r w:rsidRPr="00A54030">
        <w:rPr>
          <w:rFonts w:asciiTheme="minorBidi" w:hAnsiTheme="minorBidi"/>
          <w:b/>
          <w:bCs/>
        </w:rPr>
        <w:t>Poor</w:t>
      </w:r>
    </w:p>
    <w:p w14:paraId="04698393" w14:textId="77777777" w:rsidR="00765C40" w:rsidRPr="00A54030" w:rsidRDefault="00765C40" w:rsidP="00765C40">
      <w:pPr>
        <w:spacing w:after="140"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Scuffs / damage: </w:t>
      </w:r>
      <w:r w:rsidRPr="00A54030">
        <w:rPr>
          <w:rFonts w:asciiTheme="minorBidi" w:hAnsiTheme="minorBidi"/>
          <w:b/>
        </w:rPr>
        <w:t>YES</w:t>
      </w:r>
    </w:p>
    <w:p w14:paraId="5EE93ED8" w14:textId="77777777" w:rsidR="00765C40" w:rsidRPr="00A54030" w:rsidRDefault="00765C40" w:rsidP="00765C40">
      <w:pPr>
        <w:spacing w:after="140"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Holes / fixings: </w:t>
      </w:r>
      <w:r w:rsidRPr="00A54030">
        <w:rPr>
          <w:rFonts w:asciiTheme="minorBidi" w:hAnsiTheme="minorBidi"/>
          <w:b/>
          <w:bCs/>
        </w:rPr>
        <w:t>YES</w:t>
      </w:r>
    </w:p>
    <w:p w14:paraId="351CD743" w14:textId="2E7AE34F" w:rsidR="00765C40" w:rsidRDefault="00765C40" w:rsidP="00765C40">
      <w:pPr>
        <w:spacing w:after="140" w:line="240" w:lineRule="auto"/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</w:rPr>
        <w:t xml:space="preserve">   • </w:t>
      </w:r>
      <w:proofErr w:type="spellStart"/>
      <w:r w:rsidRPr="00A54030">
        <w:rPr>
          <w:rFonts w:asciiTheme="minorBidi" w:hAnsiTheme="minorBidi"/>
        </w:rPr>
        <w:t>Mould</w:t>
      </w:r>
      <w:proofErr w:type="spellEnd"/>
      <w:r w:rsidRPr="00A54030">
        <w:rPr>
          <w:rFonts w:asciiTheme="minorBidi" w:hAnsiTheme="minorBidi"/>
        </w:rPr>
        <w:t xml:space="preserve"> present? (Y/N) </w:t>
      </w:r>
      <w:r w:rsidRPr="00A54030">
        <w:rPr>
          <w:rFonts w:asciiTheme="minorBidi" w:hAnsiTheme="minorBidi"/>
          <w:b/>
          <w:bCs/>
        </w:rPr>
        <w:t>N</w:t>
      </w:r>
    </w:p>
    <w:p w14:paraId="3B6F097E" w14:textId="77777777" w:rsidR="00765C40" w:rsidRPr="00A54030" w:rsidRDefault="00765C40" w:rsidP="00765C40">
      <w:pPr>
        <w:spacing w:after="140" w:line="240" w:lineRule="auto"/>
        <w:rPr>
          <w:rFonts w:asciiTheme="minorBidi" w:hAnsiTheme="minorBidi"/>
        </w:rPr>
      </w:pPr>
    </w:p>
    <w:p w14:paraId="1364AA0F" w14:textId="7A024B4B" w:rsidR="00707DBA" w:rsidRPr="00DF4394" w:rsidRDefault="003F111A" w:rsidP="00DF4394">
      <w:pPr>
        <w:spacing w:after="140"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9B7836" w:rsidRDefault="003F111A" w:rsidP="00707DBA">
      <w:pPr>
        <w:spacing w:after="140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</w:rPr>
        <w:t>4. CEILINGS</w:t>
      </w:r>
    </w:p>
    <w:p w14:paraId="41C4BE10" w14:textId="129AA823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Stains: </w:t>
      </w:r>
      <w:r w:rsidR="00EF699A">
        <w:rPr>
          <w:rFonts w:asciiTheme="minorBidi" w:hAnsiTheme="minorBidi"/>
          <w:b/>
        </w:rPr>
        <w:t>N</w:t>
      </w:r>
    </w:p>
    <w:p w14:paraId="33BC546A" w14:textId="52310BCC" w:rsidR="00D94BAA" w:rsidRPr="009B7836" w:rsidRDefault="00167044" w:rsidP="00707DBA">
      <w:pPr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Cracks: </w:t>
      </w:r>
      <w:r w:rsidR="003F111A" w:rsidRPr="009B7836">
        <w:rPr>
          <w:rFonts w:asciiTheme="minorBidi" w:hAnsiTheme="minorBidi"/>
          <w:b/>
        </w:rPr>
        <w:t>N</w:t>
      </w:r>
    </w:p>
    <w:p w14:paraId="3F30CFEF" w14:textId="4CE0B45C" w:rsidR="00707DBA" w:rsidRPr="009B7836" w:rsidRDefault="00167044" w:rsidP="00707DBA">
      <w:pPr>
        <w:rPr>
          <w:rFonts w:asciiTheme="minorBidi" w:hAnsiTheme="minorBidi"/>
          <w:b/>
        </w:rPr>
      </w:pPr>
      <w:r w:rsidRPr="009B7836">
        <w:rPr>
          <w:rFonts w:asciiTheme="minorBidi" w:hAnsiTheme="minorBidi"/>
        </w:rPr>
        <w:t xml:space="preserve">   </w:t>
      </w:r>
      <w:r w:rsidR="003F111A" w:rsidRPr="009B7836">
        <w:rPr>
          <w:rFonts w:asciiTheme="minorBidi" w:hAnsiTheme="minorBidi"/>
        </w:rPr>
        <w:t xml:space="preserve">• </w:t>
      </w:r>
      <w:proofErr w:type="spellStart"/>
      <w:r w:rsidR="003F111A" w:rsidRPr="009B7836">
        <w:rPr>
          <w:rFonts w:asciiTheme="minorBidi" w:hAnsiTheme="minorBidi"/>
        </w:rPr>
        <w:t>Mould</w:t>
      </w:r>
      <w:proofErr w:type="spellEnd"/>
      <w:r w:rsidR="003F111A" w:rsidRPr="009B7836">
        <w:rPr>
          <w:rFonts w:asciiTheme="minorBidi" w:hAnsiTheme="minorBidi"/>
        </w:rPr>
        <w:t xml:space="preserve">: </w:t>
      </w:r>
      <w:r w:rsidR="003F111A" w:rsidRPr="009B7836">
        <w:rPr>
          <w:rFonts w:asciiTheme="minorBidi" w:hAnsiTheme="minorBidi"/>
          <w:b/>
        </w:rPr>
        <w:t>N</w:t>
      </w:r>
    </w:p>
    <w:p w14:paraId="0BF2B8CB" w14:textId="7D708318" w:rsidR="00707DBA" w:rsidRPr="009B7836" w:rsidRDefault="003F111A" w:rsidP="00A672A3">
      <w:pPr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t>Notes:</w:t>
      </w:r>
    </w:p>
    <w:p w14:paraId="0070CBB3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5. FLOORS &amp; CARPETS</w:t>
      </w:r>
    </w:p>
    <w:p w14:paraId="02434103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Carpet condition: </w:t>
      </w:r>
      <w:r w:rsidRPr="00A54030">
        <w:rPr>
          <w:rFonts w:asciiTheme="minorBidi" w:hAnsiTheme="minorBidi"/>
          <w:b/>
          <w:bCs/>
        </w:rPr>
        <w:t>Poor</w:t>
      </w:r>
    </w:p>
    <w:p w14:paraId="6921BF4B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Burns / stains: </w:t>
      </w:r>
      <w:r w:rsidRPr="00A54030">
        <w:rPr>
          <w:rFonts w:asciiTheme="minorBidi" w:hAnsiTheme="minorBidi"/>
          <w:b/>
        </w:rPr>
        <w:t>None</w:t>
      </w:r>
    </w:p>
    <w:p w14:paraId="4EB49638" w14:textId="77777777" w:rsidR="00EF699A" w:rsidRPr="00A54030" w:rsidRDefault="00EF699A" w:rsidP="00EF699A">
      <w:pPr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• Lifting / damage: </w:t>
      </w:r>
    </w:p>
    <w:p w14:paraId="00F3B824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Hard flooring condition:</w:t>
      </w:r>
      <w:r w:rsidRPr="00A54030">
        <w:rPr>
          <w:rFonts w:asciiTheme="minorBidi" w:hAnsiTheme="minorBidi"/>
          <w:b/>
          <w:bCs/>
        </w:rPr>
        <w:t xml:space="preserve"> Poor</w:t>
      </w:r>
    </w:p>
    <w:p w14:paraId="20EBEFBB" w14:textId="77777777" w:rsidR="00EF699A" w:rsidRPr="00A54030" w:rsidRDefault="00EF699A" w:rsidP="00EF699A">
      <w:pPr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  <w:b/>
          <w:bCs/>
        </w:rPr>
        <w:t xml:space="preserve">Notes: </w:t>
      </w:r>
    </w:p>
    <w:p w14:paraId="1658AAAF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6. DOORS &amp; WINDOWS</w:t>
      </w:r>
    </w:p>
    <w:p w14:paraId="6298C112" w14:textId="18771A73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Internal doors working? </w:t>
      </w:r>
      <w:r w:rsidRPr="00A54030">
        <w:rPr>
          <w:rFonts w:asciiTheme="minorBidi" w:hAnsiTheme="minorBidi"/>
          <w:b/>
        </w:rPr>
        <w:t xml:space="preserve">Y – </w:t>
      </w:r>
      <w:proofErr w:type="gramStart"/>
      <w:r w:rsidR="00DF4394">
        <w:rPr>
          <w:rFonts w:asciiTheme="minorBidi" w:hAnsiTheme="minorBidi"/>
          <w:b/>
        </w:rPr>
        <w:t xml:space="preserve">LIR </w:t>
      </w:r>
      <w:r w:rsidRPr="00A54030">
        <w:rPr>
          <w:rFonts w:asciiTheme="minorBidi" w:hAnsiTheme="minorBidi"/>
          <w:b/>
        </w:rPr>
        <w:t xml:space="preserve"> not</w:t>
      </w:r>
      <w:proofErr w:type="gramEnd"/>
      <w:r w:rsidRPr="00A54030">
        <w:rPr>
          <w:rFonts w:asciiTheme="minorBidi" w:hAnsiTheme="minorBidi"/>
          <w:b/>
        </w:rPr>
        <w:t xml:space="preserve"> present</w:t>
      </w:r>
    </w:p>
    <w:p w14:paraId="1933A84B" w14:textId="0100B2B9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Any broken hinges / handles? </w:t>
      </w:r>
      <w:r w:rsidRPr="00A54030">
        <w:rPr>
          <w:rFonts w:asciiTheme="minorBidi" w:hAnsiTheme="minorBidi"/>
          <w:b/>
        </w:rPr>
        <w:t>N</w:t>
      </w:r>
      <w:r w:rsidR="00DF4394">
        <w:rPr>
          <w:rFonts w:asciiTheme="minorBidi" w:hAnsiTheme="minorBidi"/>
          <w:b/>
        </w:rPr>
        <w:t>o</w:t>
      </w:r>
    </w:p>
    <w:p w14:paraId="6DCC11D2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Fire doors intact? </w:t>
      </w:r>
      <w:proofErr w:type="gramStart"/>
      <w:r w:rsidRPr="00A54030">
        <w:rPr>
          <w:rFonts w:asciiTheme="minorBidi" w:hAnsiTheme="minorBidi"/>
        </w:rPr>
        <w:t xml:space="preserve">( </w:t>
      </w:r>
      <w:r w:rsidRPr="00A54030">
        <w:rPr>
          <w:rFonts w:asciiTheme="minorBidi" w:hAnsiTheme="minorBidi"/>
          <w:b/>
          <w:bCs/>
        </w:rPr>
        <w:t>VERY</w:t>
      </w:r>
      <w:proofErr w:type="gramEnd"/>
      <w:r w:rsidRPr="00A54030">
        <w:rPr>
          <w:rFonts w:asciiTheme="minorBidi" w:hAnsiTheme="minorBidi"/>
          <w:b/>
          <w:bCs/>
        </w:rPr>
        <w:t xml:space="preserve"> IMPORTANT</w:t>
      </w:r>
      <w:r w:rsidRPr="00A54030">
        <w:rPr>
          <w:rFonts w:asciiTheme="minorBidi" w:hAnsiTheme="minorBidi"/>
        </w:rPr>
        <w:t xml:space="preserve"> )</w:t>
      </w:r>
    </w:p>
    <w:p w14:paraId="48D4978E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Windows opening / closing?  </w:t>
      </w:r>
      <w:r w:rsidRPr="00A54030">
        <w:rPr>
          <w:rFonts w:asciiTheme="minorBidi" w:hAnsiTheme="minorBidi"/>
          <w:b/>
          <w:bCs/>
        </w:rPr>
        <w:t>YES</w:t>
      </w:r>
    </w:p>
    <w:p w14:paraId="1EC6FC94" w14:textId="77777777" w:rsidR="00EF699A" w:rsidRPr="00A54030" w:rsidRDefault="00EF699A" w:rsidP="00EF699A">
      <w:pPr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  <w:b/>
          <w:bCs/>
        </w:rPr>
        <w:t>Notes:</w:t>
      </w:r>
    </w:p>
    <w:p w14:paraId="52D47303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7. KITCHEN</w:t>
      </w:r>
    </w:p>
    <w:p w14:paraId="3B4D0B3D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Units condition: </w:t>
      </w:r>
      <w:r w:rsidRPr="00A54030">
        <w:rPr>
          <w:rFonts w:asciiTheme="minorBidi" w:hAnsiTheme="minorBidi"/>
          <w:b/>
          <w:bCs/>
        </w:rPr>
        <w:t>Passable</w:t>
      </w:r>
    </w:p>
    <w:p w14:paraId="15B4F223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Worktops: </w:t>
      </w:r>
      <w:r w:rsidRPr="00A54030">
        <w:rPr>
          <w:rFonts w:asciiTheme="minorBidi" w:hAnsiTheme="minorBidi"/>
          <w:b/>
        </w:rPr>
        <w:t>Fair</w:t>
      </w:r>
    </w:p>
    <w:p w14:paraId="59B9ED6C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Appliances: </w:t>
      </w:r>
      <w:r w:rsidRPr="00A54030">
        <w:rPr>
          <w:rFonts w:asciiTheme="minorBidi" w:hAnsiTheme="minorBidi"/>
          <w:b/>
        </w:rPr>
        <w:t>None</w:t>
      </w:r>
    </w:p>
    <w:p w14:paraId="4CD637BA" w14:textId="77777777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Extractor working: </w:t>
      </w:r>
      <w:r w:rsidRPr="00A54030">
        <w:rPr>
          <w:rFonts w:asciiTheme="minorBidi" w:hAnsiTheme="minorBidi"/>
          <w:b/>
        </w:rPr>
        <w:t>Yes</w:t>
      </w:r>
    </w:p>
    <w:p w14:paraId="5124BF33" w14:textId="5D28DD26" w:rsidR="00EF699A" w:rsidRPr="00A54030" w:rsidRDefault="00EF699A" w:rsidP="00EF699A">
      <w:pPr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Cleanliness: </w:t>
      </w:r>
      <w:r w:rsidRPr="00A54030">
        <w:rPr>
          <w:rFonts w:asciiTheme="minorBidi" w:hAnsiTheme="minorBidi"/>
          <w:b/>
        </w:rPr>
        <w:t>P</w:t>
      </w:r>
      <w:r w:rsidR="00DF4394">
        <w:rPr>
          <w:rFonts w:asciiTheme="minorBidi" w:hAnsiTheme="minorBidi"/>
          <w:b/>
        </w:rPr>
        <w:t>oor</w:t>
      </w:r>
    </w:p>
    <w:p w14:paraId="2EBCEAC0" w14:textId="32F1040A" w:rsidR="003F111A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6334C60D" w14:textId="77777777" w:rsidR="00DF4394" w:rsidRDefault="00DF4394" w:rsidP="00707DBA">
      <w:pPr>
        <w:spacing w:line="240" w:lineRule="auto"/>
        <w:rPr>
          <w:rFonts w:asciiTheme="minorBidi" w:hAnsiTheme="minorBidi"/>
          <w:b/>
          <w:bCs/>
        </w:rPr>
      </w:pPr>
    </w:p>
    <w:p w14:paraId="53CA4892" w14:textId="77777777" w:rsidR="00EF699A" w:rsidRPr="009B7836" w:rsidRDefault="00EF699A" w:rsidP="00707DBA">
      <w:pPr>
        <w:spacing w:line="240" w:lineRule="auto"/>
        <w:rPr>
          <w:rFonts w:asciiTheme="minorBidi" w:hAnsiTheme="minorBidi"/>
          <w:b/>
          <w:bCs/>
        </w:rPr>
      </w:pPr>
    </w:p>
    <w:p w14:paraId="4504F0B0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  <w:b/>
          <w:bCs/>
        </w:rPr>
        <w:lastRenderedPageBreak/>
        <w:t xml:space="preserve">Notes: </w:t>
      </w:r>
    </w:p>
    <w:p w14:paraId="699277A3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8. BATHROOM(S)</w:t>
      </w:r>
    </w:p>
    <w:p w14:paraId="3304910A" w14:textId="10BD5CB0" w:rsidR="00EF699A" w:rsidRPr="00A54030" w:rsidRDefault="00EF699A" w:rsidP="00EF699A">
      <w:pPr>
        <w:spacing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• Sanitary ware condition: </w:t>
      </w:r>
      <w:r w:rsidR="00DF4394" w:rsidRPr="00A54030">
        <w:rPr>
          <w:rFonts w:asciiTheme="minorBidi" w:hAnsiTheme="minorBidi"/>
          <w:b/>
        </w:rPr>
        <w:t>Fair</w:t>
      </w:r>
    </w:p>
    <w:p w14:paraId="513D0AE4" w14:textId="5997843E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Tiles:  </w:t>
      </w:r>
      <w:r w:rsidR="00DF4394" w:rsidRPr="00A54030">
        <w:rPr>
          <w:rFonts w:asciiTheme="minorBidi" w:hAnsiTheme="minorBidi"/>
          <w:b/>
        </w:rPr>
        <w:t>Fair</w:t>
      </w:r>
    </w:p>
    <w:p w14:paraId="2DD7BA00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</w:t>
      </w:r>
      <w:proofErr w:type="spellStart"/>
      <w:r w:rsidRPr="00A54030">
        <w:rPr>
          <w:rFonts w:asciiTheme="minorBidi" w:hAnsiTheme="minorBidi"/>
        </w:rPr>
        <w:t>Mould</w:t>
      </w:r>
      <w:proofErr w:type="spellEnd"/>
      <w:r w:rsidRPr="00A54030">
        <w:rPr>
          <w:rFonts w:asciiTheme="minorBidi" w:hAnsiTheme="minorBidi"/>
        </w:rPr>
        <w:t xml:space="preserve">/ventilation issues:  </w:t>
      </w:r>
      <w:r w:rsidRPr="00A54030">
        <w:rPr>
          <w:rFonts w:asciiTheme="minorBidi" w:hAnsiTheme="minorBidi"/>
          <w:b/>
          <w:bCs/>
        </w:rPr>
        <w:t>NO</w:t>
      </w:r>
    </w:p>
    <w:p w14:paraId="48075E6D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Water </w:t>
      </w:r>
      <w:proofErr w:type="spellStart"/>
      <w:r w:rsidRPr="00A54030">
        <w:rPr>
          <w:rFonts w:asciiTheme="minorBidi" w:hAnsiTheme="minorBidi"/>
        </w:rPr>
        <w:t>preassure</w:t>
      </w:r>
      <w:proofErr w:type="spellEnd"/>
      <w:r w:rsidRPr="00A54030">
        <w:rPr>
          <w:rFonts w:asciiTheme="minorBidi" w:hAnsiTheme="minorBidi"/>
        </w:rPr>
        <w:t xml:space="preserve">/leaks: </w:t>
      </w:r>
      <w:r w:rsidRPr="00A54030">
        <w:rPr>
          <w:rFonts w:asciiTheme="minorBidi" w:hAnsiTheme="minorBidi"/>
          <w:b/>
          <w:bCs/>
        </w:rPr>
        <w:t>None</w:t>
      </w:r>
    </w:p>
    <w:p w14:paraId="5DBE5FED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</w:p>
    <w:p w14:paraId="6B72E940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  <w:b/>
          <w:bCs/>
        </w:rPr>
        <w:t xml:space="preserve">Notes: </w:t>
      </w:r>
    </w:p>
    <w:p w14:paraId="326B3A81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9. HEATING / BOILER</w:t>
      </w:r>
    </w:p>
    <w:p w14:paraId="56B04340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• Heating working? (Y/N): </w:t>
      </w:r>
      <w:r w:rsidRPr="00A54030">
        <w:rPr>
          <w:rFonts w:asciiTheme="minorBidi" w:hAnsiTheme="minorBidi"/>
          <w:b/>
        </w:rPr>
        <w:t>Y</w:t>
      </w:r>
    </w:p>
    <w:p w14:paraId="4310C6AA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•  Boiler condition: </w:t>
      </w:r>
      <w:r w:rsidRPr="00A54030">
        <w:rPr>
          <w:rFonts w:asciiTheme="minorBidi" w:hAnsiTheme="minorBidi"/>
          <w:b/>
          <w:bCs/>
        </w:rPr>
        <w:t>OK</w:t>
      </w:r>
    </w:p>
    <w:p w14:paraId="75A24E7B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• Any visible faults? </w:t>
      </w:r>
      <w:r w:rsidRPr="00A54030">
        <w:rPr>
          <w:rFonts w:asciiTheme="minorBidi" w:hAnsiTheme="minorBidi"/>
          <w:b/>
          <w:bCs/>
        </w:rPr>
        <w:t>None</w:t>
      </w:r>
      <w:r w:rsidRPr="00A54030">
        <w:rPr>
          <w:rFonts w:asciiTheme="minorBidi" w:hAnsiTheme="minorBidi"/>
        </w:rPr>
        <w:t xml:space="preserve"> </w:t>
      </w:r>
    </w:p>
    <w:p w14:paraId="6EA9C602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  <w:b/>
          <w:bCs/>
        </w:rPr>
        <w:t>Notes:</w:t>
      </w:r>
    </w:p>
    <w:p w14:paraId="021E285A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10. ELECTRICAL</w:t>
      </w:r>
    </w:p>
    <w:p w14:paraId="59FEAE47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</w:rPr>
      </w:pPr>
      <w:r w:rsidRPr="00A54030">
        <w:rPr>
          <w:rFonts w:asciiTheme="minorBidi" w:hAnsiTheme="minorBidi"/>
        </w:rPr>
        <w:t xml:space="preserve">   • Lights </w:t>
      </w:r>
      <w:proofErr w:type="gramStart"/>
      <w:r w:rsidRPr="00A54030">
        <w:rPr>
          <w:rFonts w:asciiTheme="minorBidi" w:hAnsiTheme="minorBidi"/>
        </w:rPr>
        <w:t>working?:</w:t>
      </w:r>
      <w:proofErr w:type="gramEnd"/>
      <w:r w:rsidRPr="00A54030">
        <w:rPr>
          <w:rFonts w:asciiTheme="minorBidi" w:hAnsiTheme="minorBidi"/>
        </w:rPr>
        <w:t xml:space="preserve"> </w:t>
      </w:r>
      <w:r w:rsidRPr="00A54030">
        <w:rPr>
          <w:rFonts w:asciiTheme="minorBidi" w:hAnsiTheme="minorBidi"/>
          <w:b/>
        </w:rPr>
        <w:t>YES</w:t>
      </w:r>
    </w:p>
    <w:p w14:paraId="1A70D2BB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Sockets damaged? </w:t>
      </w:r>
      <w:r w:rsidRPr="00A54030">
        <w:rPr>
          <w:rFonts w:asciiTheme="minorBidi" w:hAnsiTheme="minorBidi"/>
          <w:b/>
          <w:bCs/>
        </w:rPr>
        <w:t>No</w:t>
      </w:r>
    </w:p>
    <w:p w14:paraId="755120DA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Exposed wiring? </w:t>
      </w:r>
      <w:r w:rsidRPr="00A54030">
        <w:rPr>
          <w:rFonts w:asciiTheme="minorBidi" w:hAnsiTheme="minorBidi"/>
          <w:b/>
          <w:bCs/>
        </w:rPr>
        <w:t>No</w:t>
      </w:r>
    </w:p>
    <w:p w14:paraId="446651FE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  <w:b/>
          <w:bCs/>
        </w:rPr>
        <w:t>Notes:</w:t>
      </w:r>
    </w:p>
    <w:p w14:paraId="24644E6C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11. DAMP / STRUCTURAL SIGNS</w:t>
      </w:r>
    </w:p>
    <w:p w14:paraId="37215436" w14:textId="77777777" w:rsidR="00EF699A" w:rsidRPr="00A54030" w:rsidRDefault="00EF699A" w:rsidP="00EF699A">
      <w:pPr>
        <w:spacing w:line="240" w:lineRule="auto"/>
        <w:rPr>
          <w:rFonts w:asciiTheme="minorBidi" w:hAnsiTheme="minorBidi"/>
          <w:b/>
          <w:bCs/>
        </w:rPr>
      </w:pPr>
      <w:r w:rsidRPr="00A54030">
        <w:rPr>
          <w:rFonts w:asciiTheme="minorBidi" w:hAnsiTheme="minorBidi"/>
        </w:rPr>
        <w:t xml:space="preserve">   • Damp present? (Y/N) </w:t>
      </w:r>
      <w:r w:rsidRPr="00A54030">
        <w:rPr>
          <w:rFonts w:asciiTheme="minorBidi" w:hAnsiTheme="minorBidi"/>
          <w:b/>
          <w:bCs/>
        </w:rPr>
        <w:t>N</w:t>
      </w:r>
    </w:p>
    <w:p w14:paraId="14A86054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</w:t>
      </w:r>
      <w:proofErr w:type="spellStart"/>
      <w:r w:rsidRPr="00A54030">
        <w:rPr>
          <w:rFonts w:asciiTheme="minorBidi" w:hAnsiTheme="minorBidi"/>
        </w:rPr>
        <w:t>Mould</w:t>
      </w:r>
      <w:proofErr w:type="spellEnd"/>
      <w:r w:rsidRPr="00A54030">
        <w:rPr>
          <w:rFonts w:asciiTheme="minorBidi" w:hAnsiTheme="minorBidi"/>
        </w:rPr>
        <w:t xml:space="preserve"> growth? </w:t>
      </w:r>
      <w:r w:rsidRPr="00A54030">
        <w:rPr>
          <w:rFonts w:asciiTheme="minorBidi" w:hAnsiTheme="minorBidi"/>
          <w:b/>
          <w:bCs/>
        </w:rPr>
        <w:t>N</w:t>
      </w:r>
    </w:p>
    <w:p w14:paraId="1A843FA6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Cellar condition?  </w:t>
      </w:r>
      <w:r w:rsidRPr="00A54030">
        <w:rPr>
          <w:rFonts w:asciiTheme="minorBidi" w:hAnsiTheme="minorBidi"/>
          <w:b/>
          <w:bCs/>
        </w:rPr>
        <w:t>Poor</w:t>
      </w:r>
    </w:p>
    <w:p w14:paraId="5E8A8192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Ventilation </w:t>
      </w:r>
      <w:proofErr w:type="gramStart"/>
      <w:r w:rsidRPr="00A54030">
        <w:rPr>
          <w:rFonts w:asciiTheme="minorBidi" w:hAnsiTheme="minorBidi"/>
        </w:rPr>
        <w:t>issues?:</w:t>
      </w:r>
      <w:proofErr w:type="gramEnd"/>
      <w:r w:rsidRPr="00A54030">
        <w:rPr>
          <w:rFonts w:asciiTheme="minorBidi" w:hAnsiTheme="minorBidi"/>
        </w:rPr>
        <w:t xml:space="preserve"> </w:t>
      </w:r>
      <w:r w:rsidRPr="00A54030">
        <w:rPr>
          <w:rFonts w:asciiTheme="minorBidi" w:hAnsiTheme="minorBidi"/>
          <w:b/>
          <w:bCs/>
        </w:rPr>
        <w:t>None</w:t>
      </w:r>
    </w:p>
    <w:p w14:paraId="436F20B0" w14:textId="029995B6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59110829" w14:textId="77777777" w:rsidR="00EF699A" w:rsidRPr="009B7836" w:rsidRDefault="00EF699A" w:rsidP="00707DBA">
      <w:pPr>
        <w:spacing w:line="240" w:lineRule="auto"/>
        <w:rPr>
          <w:rFonts w:asciiTheme="minorBidi" w:hAnsiTheme="minorBidi"/>
        </w:rPr>
      </w:pPr>
    </w:p>
    <w:p w14:paraId="25EBEE0C" w14:textId="396F5862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7F9E863C" w14:textId="77777777" w:rsidR="009B7836" w:rsidRPr="009B7836" w:rsidRDefault="009B7836" w:rsidP="00707DBA">
      <w:pPr>
        <w:spacing w:line="240" w:lineRule="auto"/>
        <w:rPr>
          <w:rFonts w:asciiTheme="minorBidi" w:hAnsiTheme="minorBidi"/>
        </w:rPr>
      </w:pPr>
    </w:p>
    <w:p w14:paraId="2CD419BA" w14:textId="6E0B3B60" w:rsidR="00A672A3" w:rsidRPr="009B7836" w:rsidRDefault="00A672A3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9B7836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9B7836" w:rsidRDefault="003F111A" w:rsidP="00A672A3">
      <w:pPr>
        <w:spacing w:line="240" w:lineRule="auto"/>
        <w:rPr>
          <w:rFonts w:asciiTheme="minorBidi" w:hAnsiTheme="minorBidi"/>
          <w:b/>
          <w:bCs/>
        </w:rPr>
      </w:pPr>
      <w:r w:rsidRPr="009B7836">
        <w:rPr>
          <w:rFonts w:asciiTheme="minorBidi" w:hAnsiTheme="minorBidi"/>
          <w:b/>
          <w:bCs/>
        </w:rPr>
        <w:lastRenderedPageBreak/>
        <w:t>Notes:</w:t>
      </w:r>
    </w:p>
    <w:p w14:paraId="36540565" w14:textId="1319F110" w:rsidR="00D94BAA" w:rsidRPr="009B7836" w:rsidRDefault="003F111A" w:rsidP="00707DBA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6541BA84" w14:textId="474D613C" w:rsidR="00A672A3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="00A672A3" w:rsidRPr="009B7836">
        <w:rPr>
          <w:rFonts w:asciiTheme="minorBidi" w:hAnsiTheme="minorBidi"/>
        </w:rPr>
        <w:t>Tick what is PROVIDED:</w:t>
      </w:r>
    </w:p>
    <w:p w14:paraId="505FB195" w14:textId="05D685A1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22C7C52" w14:textId="52B1B0C0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="003F111A"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7FAA0B6F" w14:textId="0E1CE974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985A3A1" w14:textId="47AFDE2D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E31D18" w14:textId="40EB46F4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61E0181B" w14:textId="1D0DD9FB" w:rsidR="00D94BAA" w:rsidRPr="009B7836" w:rsidRDefault="009B7836" w:rsidP="00707DBA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="003F111A"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7F909571" w:rsidR="00A672A3" w:rsidRPr="009B7836" w:rsidRDefault="00A672A3" w:rsidP="00A672A3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>______________________________________________________________________</w:t>
      </w:r>
    </w:p>
    <w:p w14:paraId="4FC18C54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  <w:b/>
        </w:rPr>
        <w:t>13. EXTERNAL</w:t>
      </w:r>
    </w:p>
    <w:p w14:paraId="4F31507A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Garden condition: Poor – Full </w:t>
      </w:r>
      <w:proofErr w:type="gramStart"/>
      <w:r w:rsidRPr="00A54030">
        <w:rPr>
          <w:rFonts w:asciiTheme="minorBidi" w:hAnsiTheme="minorBidi"/>
        </w:rPr>
        <w:t>of  Junk</w:t>
      </w:r>
      <w:proofErr w:type="gramEnd"/>
    </w:p>
    <w:p w14:paraId="31E9299E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Waste / rubbish: In front+ Back garden</w:t>
      </w:r>
    </w:p>
    <w:p w14:paraId="58EE6F4F" w14:textId="77777777" w:rsidR="00EF699A" w:rsidRPr="00A54030" w:rsidRDefault="00EF699A" w:rsidP="00EF699A">
      <w:pPr>
        <w:spacing w:line="240" w:lineRule="auto"/>
        <w:rPr>
          <w:rFonts w:asciiTheme="minorBidi" w:hAnsiTheme="minorBidi"/>
        </w:rPr>
      </w:pPr>
      <w:r w:rsidRPr="00A54030">
        <w:rPr>
          <w:rFonts w:asciiTheme="minorBidi" w:hAnsiTheme="minorBidi"/>
        </w:rPr>
        <w:t xml:space="preserve">   • Damage outside:</w:t>
      </w:r>
    </w:p>
    <w:p w14:paraId="49E607AA" w14:textId="7D72EAB4" w:rsidR="00A672A3" w:rsidRPr="009B7836" w:rsidRDefault="00A672A3" w:rsidP="00A672A3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14. PHOTOS / VIDEO</w:t>
      </w:r>
    </w:p>
    <w:p w14:paraId="7206FB93" w14:textId="5262E3AD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Full video walkthrough done? (Y/N): </w:t>
      </w:r>
      <w:r w:rsidR="00EF699A" w:rsidRPr="00EF699A">
        <w:rPr>
          <w:rFonts w:asciiTheme="minorBidi" w:hAnsiTheme="minorBidi"/>
          <w:b/>
          <w:bCs/>
        </w:rPr>
        <w:t>Y</w:t>
      </w:r>
    </w:p>
    <w:p w14:paraId="10EE2826" w14:textId="689C61DA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Photos taken? (Y/N): </w:t>
      </w:r>
      <w:r w:rsidR="00EF699A" w:rsidRPr="00EF699A">
        <w:rPr>
          <w:rFonts w:ascii="Segoe UI Symbol" w:hAnsi="Segoe UI Symbol" w:cs="Segoe UI Symbol"/>
          <w:b/>
          <w:bCs/>
        </w:rPr>
        <w:t>Y</w:t>
      </w:r>
    </w:p>
    <w:p w14:paraId="3AD1FDA0" w14:textId="3CA2FC1E" w:rsidR="00A672A3" w:rsidRPr="009B7836" w:rsidRDefault="00A672A3" w:rsidP="00A672A3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  <w:b/>
        </w:rPr>
        <w:t>15. INITIAL DILAPS VIEW</w:t>
      </w:r>
    </w:p>
    <w:p w14:paraId="20C2C66B" w14:textId="377D26AD" w:rsidR="00D94BAA" w:rsidRPr="009B7836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Estimated cost range: </w:t>
      </w:r>
    </w:p>
    <w:p w14:paraId="6B42C146" w14:textId="24B91225" w:rsidR="00D94BAA" w:rsidRDefault="003F111A" w:rsidP="00707DBA">
      <w:pPr>
        <w:spacing w:line="240" w:lineRule="auto"/>
        <w:rPr>
          <w:rFonts w:asciiTheme="minorBidi" w:hAnsiTheme="minorBidi"/>
        </w:rPr>
      </w:pPr>
      <w:r w:rsidRPr="009B7836">
        <w:rPr>
          <w:rFonts w:asciiTheme="minorBidi" w:hAnsiTheme="minorBidi"/>
        </w:rPr>
        <w:t xml:space="preserve">• Immediate works required: </w:t>
      </w:r>
    </w:p>
    <w:p w14:paraId="6AF9E430" w14:textId="0FB401F9" w:rsidR="00DF4394" w:rsidRDefault="00DF4394" w:rsidP="00707DBA">
      <w:pPr>
        <w:spacing w:line="240" w:lineRule="auto"/>
        <w:rPr>
          <w:rFonts w:asciiTheme="minorBidi" w:hAnsiTheme="minorBidi"/>
        </w:rPr>
      </w:pPr>
    </w:p>
    <w:p w14:paraId="07BC5CBE" w14:textId="03B1D652" w:rsidR="00DF4394" w:rsidRDefault="00DF4394" w:rsidP="00707DBA">
      <w:pPr>
        <w:spacing w:line="240" w:lineRule="auto"/>
        <w:rPr>
          <w:rFonts w:asciiTheme="minorBidi" w:hAnsiTheme="minorBidi"/>
          <w:b/>
          <w:bCs/>
          <w:sz w:val="24"/>
          <w:szCs w:val="24"/>
        </w:rPr>
      </w:pPr>
      <w:r w:rsidRPr="00DF4394">
        <w:rPr>
          <w:rFonts w:asciiTheme="minorBidi" w:hAnsiTheme="minorBidi"/>
          <w:b/>
          <w:bCs/>
          <w:sz w:val="24"/>
          <w:szCs w:val="24"/>
        </w:rPr>
        <w:t>METER READINGS:</w:t>
      </w:r>
    </w:p>
    <w:p w14:paraId="5877C694" w14:textId="0609FDDA" w:rsidR="00DF4394" w:rsidRDefault="00DF4394" w:rsidP="00707DBA">
      <w:pPr>
        <w:spacing w:line="240" w:lineRule="auto"/>
        <w:rPr>
          <w:rFonts w:asciiTheme="minorBidi" w:hAnsiTheme="minorBidi"/>
          <w:b/>
          <w:bCs/>
          <w:sz w:val="24"/>
          <w:szCs w:val="24"/>
        </w:rPr>
      </w:pPr>
    </w:p>
    <w:p w14:paraId="485C3EC1" w14:textId="24F111C1" w:rsidR="00DF4394" w:rsidRDefault="00DF4394" w:rsidP="00707DBA">
      <w:pPr>
        <w:spacing w:line="240" w:lineRule="auto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Gas    483 20  </w:t>
      </w:r>
      <w:proofErr w:type="gramStart"/>
      <w:r>
        <w:rPr>
          <w:rFonts w:asciiTheme="minorBidi" w:hAnsiTheme="minorBidi"/>
          <w:b/>
          <w:bCs/>
          <w:sz w:val="24"/>
          <w:szCs w:val="24"/>
        </w:rPr>
        <w:t xml:space="preserve">   (</w:t>
      </w:r>
      <w:proofErr w:type="gramEnd"/>
      <w:r>
        <w:rPr>
          <w:rFonts w:asciiTheme="minorBidi" w:hAnsiTheme="minorBidi"/>
          <w:b/>
          <w:bCs/>
          <w:sz w:val="24"/>
          <w:szCs w:val="24"/>
        </w:rPr>
        <w:t>88)</w:t>
      </w:r>
    </w:p>
    <w:p w14:paraId="4F42DA73" w14:textId="78A5FC9B" w:rsidR="00DF4394" w:rsidRDefault="00DF4394" w:rsidP="00707DBA">
      <w:pPr>
        <w:spacing w:line="240" w:lineRule="auto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Elec    6412</w:t>
      </w:r>
    </w:p>
    <w:p w14:paraId="6C22CA64" w14:textId="2F555C96" w:rsidR="00DF4394" w:rsidRPr="0031043D" w:rsidRDefault="00DF4394" w:rsidP="0031043D">
      <w:pPr>
        <w:spacing w:line="240" w:lineRule="auto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Property in poor </w:t>
      </w:r>
      <w:proofErr w:type="gramStart"/>
      <w:r>
        <w:rPr>
          <w:rFonts w:asciiTheme="minorBidi" w:hAnsiTheme="minorBidi"/>
          <w:b/>
          <w:bCs/>
          <w:sz w:val="24"/>
          <w:szCs w:val="24"/>
        </w:rPr>
        <w:t>state</w:t>
      </w:r>
      <w:r w:rsidR="0031043D">
        <w:rPr>
          <w:rFonts w:asciiTheme="minorBidi" w:hAnsiTheme="minorBidi"/>
          <w:b/>
          <w:bCs/>
          <w:sz w:val="24"/>
          <w:szCs w:val="24"/>
        </w:rPr>
        <w:t xml:space="preserve">  -</w:t>
      </w:r>
      <w:proofErr w:type="gramEnd"/>
      <w:r w:rsidR="0031043D">
        <w:rPr>
          <w:rFonts w:asciiTheme="minorBidi" w:hAnsiTheme="minorBidi"/>
          <w:b/>
          <w:bCs/>
          <w:sz w:val="24"/>
          <w:szCs w:val="24"/>
        </w:rPr>
        <w:t xml:space="preserve"> </w:t>
      </w:r>
      <w:proofErr w:type="spellStart"/>
      <w:r w:rsidR="0031043D">
        <w:rPr>
          <w:rFonts w:asciiTheme="minorBidi" w:hAnsiTheme="minorBidi"/>
          <w:b/>
          <w:bCs/>
          <w:sz w:val="24"/>
          <w:szCs w:val="24"/>
        </w:rPr>
        <w:t>decs</w:t>
      </w:r>
      <w:proofErr w:type="spellEnd"/>
      <w:r w:rsidR="0031043D">
        <w:rPr>
          <w:rFonts w:asciiTheme="minorBidi" w:hAnsiTheme="minorBidi"/>
          <w:b/>
          <w:bCs/>
          <w:sz w:val="24"/>
          <w:szCs w:val="24"/>
        </w:rPr>
        <w:t>/ flooring</w:t>
      </w:r>
    </w:p>
    <w:sectPr w:rsidR="00DF4394" w:rsidRPr="0031043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7044"/>
    <w:rsid w:val="0029639D"/>
    <w:rsid w:val="002B74BE"/>
    <w:rsid w:val="0031043D"/>
    <w:rsid w:val="00326F90"/>
    <w:rsid w:val="003F111A"/>
    <w:rsid w:val="00707DBA"/>
    <w:rsid w:val="00765C40"/>
    <w:rsid w:val="009B7836"/>
    <w:rsid w:val="00A672A3"/>
    <w:rsid w:val="00AA1D8D"/>
    <w:rsid w:val="00B47730"/>
    <w:rsid w:val="00CB0664"/>
    <w:rsid w:val="00D94BAA"/>
    <w:rsid w:val="00DF4394"/>
    <w:rsid w:val="00EF699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96E153C-4E9B-4BA7-BD19-0C4109545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4</cp:revision>
  <dcterms:created xsi:type="dcterms:W3CDTF">2026-06-02T17:00:00Z</dcterms:created>
  <dcterms:modified xsi:type="dcterms:W3CDTF">2026-06-02T21:39:00Z</dcterms:modified>
  <cp:category/>
</cp:coreProperties>
</file>